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0A2B" w14:textId="33E54A44" w:rsidR="001F5203" w:rsidRPr="00876852" w:rsidRDefault="001F5203" w:rsidP="001F5203">
      <w:pPr>
        <w:jc w:val="right"/>
        <w:rPr>
          <w:rFonts w:ascii="Arial" w:hAnsi="Arial" w:cs="Arial"/>
          <w:sz w:val="22"/>
          <w:szCs w:val="22"/>
        </w:rPr>
      </w:pPr>
      <w:r w:rsidRPr="00876852">
        <w:rPr>
          <w:rFonts w:ascii="Arial" w:hAnsi="Arial" w:cs="Arial"/>
          <w:sz w:val="22"/>
          <w:szCs w:val="22"/>
        </w:rPr>
        <w:t xml:space="preserve">Załącznik nr </w:t>
      </w:r>
      <w:r w:rsidR="00876852">
        <w:rPr>
          <w:rFonts w:ascii="Arial" w:hAnsi="Arial" w:cs="Arial"/>
          <w:sz w:val="22"/>
          <w:szCs w:val="22"/>
        </w:rPr>
        <w:t>7</w:t>
      </w:r>
      <w:r w:rsidRPr="00876852">
        <w:rPr>
          <w:rFonts w:ascii="Arial" w:hAnsi="Arial" w:cs="Arial"/>
          <w:sz w:val="22"/>
          <w:szCs w:val="22"/>
        </w:rPr>
        <w:t xml:space="preserve"> do SWZ</w:t>
      </w:r>
    </w:p>
    <w:p w14:paraId="68E0F434" w14:textId="77777777" w:rsidR="001F5203" w:rsidRDefault="001F5203" w:rsidP="001F5203">
      <w:pPr>
        <w:rPr>
          <w:rFonts w:ascii="Arial" w:hAnsi="Arial" w:cs="Arial"/>
          <w:color w:val="000000"/>
          <w:sz w:val="28"/>
          <w:szCs w:val="28"/>
        </w:rPr>
      </w:pPr>
    </w:p>
    <w:p w14:paraId="3DF9ADF9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43CB6">
        <w:rPr>
          <w:rFonts w:ascii="Arial" w:hAnsi="Arial" w:cs="Arial"/>
          <w:b/>
          <w:sz w:val="28"/>
          <w:szCs w:val="28"/>
          <w:u w:val="single"/>
        </w:rPr>
        <w:t xml:space="preserve">OŚWIADCZENIE  </w:t>
      </w:r>
    </w:p>
    <w:p w14:paraId="2E93F5CF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43CB6">
        <w:rPr>
          <w:rFonts w:ascii="Arial" w:hAnsi="Arial" w:cs="Arial"/>
          <w:b/>
          <w:sz w:val="28"/>
          <w:szCs w:val="28"/>
          <w:u w:val="single"/>
        </w:rPr>
        <w:t xml:space="preserve">PODMIOTU  UDOSTĘPNIAJĄCEGO  ZASOBY </w:t>
      </w:r>
    </w:p>
    <w:p w14:paraId="7D49E38E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sz w:val="22"/>
          <w:szCs w:val="22"/>
        </w:rPr>
      </w:pPr>
    </w:p>
    <w:p w14:paraId="16ABCB3B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/>
          <w:caps/>
          <w:sz w:val="24"/>
          <w:szCs w:val="24"/>
        </w:rPr>
      </w:pPr>
      <w:r w:rsidRPr="00343CB6">
        <w:rPr>
          <w:rFonts w:ascii="Arial" w:hAnsi="Arial" w:cs="Arial"/>
          <w:b/>
          <w:sz w:val="24"/>
          <w:szCs w:val="24"/>
          <w:lang w:eastAsia="ar-SA"/>
        </w:rPr>
        <w:t>potwierdzające brak podstaw wykluczenia oraz spełnianie warunków udziału w</w:t>
      </w:r>
      <w:r>
        <w:rPr>
          <w:rFonts w:ascii="Arial" w:hAnsi="Arial" w:cs="Arial"/>
          <w:b/>
          <w:sz w:val="24"/>
          <w:szCs w:val="24"/>
          <w:lang w:eastAsia="ar-SA"/>
        </w:rPr>
        <w:t> </w:t>
      </w:r>
      <w:r w:rsidRPr="00343CB6">
        <w:rPr>
          <w:rFonts w:ascii="Arial" w:hAnsi="Arial" w:cs="Arial"/>
          <w:b/>
          <w:sz w:val="24"/>
          <w:szCs w:val="24"/>
          <w:lang w:eastAsia="ar-SA"/>
        </w:rPr>
        <w:t>postępowaniu</w:t>
      </w:r>
      <w:r w:rsidRPr="00343CB6">
        <w:rPr>
          <w:rFonts w:ascii="Arial" w:hAnsi="Arial" w:cs="Arial"/>
          <w:b/>
          <w:sz w:val="24"/>
          <w:szCs w:val="24"/>
        </w:rPr>
        <w:t xml:space="preserve"> uwzględniające przesłanki wykluczenia z art. 7 ust. 1 ustawy </w:t>
      </w:r>
      <w:r w:rsidRPr="00343CB6">
        <w:rPr>
          <w:rFonts w:ascii="Arial" w:hAnsi="Arial" w:cs="Arial"/>
          <w:b/>
          <w:i/>
          <w:iCs/>
          <w:sz w:val="24"/>
          <w:szCs w:val="24"/>
        </w:rPr>
        <w:t>o</w:t>
      </w:r>
      <w:r>
        <w:rPr>
          <w:rFonts w:ascii="Arial" w:hAnsi="Arial" w:cs="Arial"/>
          <w:b/>
          <w:i/>
          <w:iCs/>
          <w:sz w:val="24"/>
          <w:szCs w:val="24"/>
        </w:rPr>
        <w:t> </w:t>
      </w:r>
      <w:r w:rsidRPr="00343CB6">
        <w:rPr>
          <w:rFonts w:ascii="Arial" w:hAnsi="Arial" w:cs="Arial"/>
          <w:b/>
          <w:i/>
          <w:iCs/>
          <w:sz w:val="24"/>
          <w:szCs w:val="24"/>
        </w:rPr>
        <w:t>szczególnych rozwiązaniach w zakresie przeciwdziałania wspieraniu agresji na Ukrainę oraz służących ochronie bezpieczeństwa narodowego</w:t>
      </w:r>
    </w:p>
    <w:p w14:paraId="57A047A9" w14:textId="6E63B59C" w:rsidR="0082087F" w:rsidRPr="00343CB6" w:rsidRDefault="0082087F" w:rsidP="0082087F">
      <w:pPr>
        <w:tabs>
          <w:tab w:val="left" w:pos="1134"/>
        </w:tabs>
        <w:spacing w:before="120"/>
        <w:ind w:right="-144"/>
        <w:jc w:val="center"/>
        <w:rPr>
          <w:rFonts w:ascii="Arial" w:hAnsi="Arial" w:cs="Arial"/>
          <w:b/>
          <w:bCs/>
          <w:sz w:val="24"/>
          <w:szCs w:val="24"/>
        </w:rPr>
      </w:pPr>
      <w:r w:rsidRPr="00343CB6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6901B1">
        <w:rPr>
          <w:rFonts w:ascii="Arial" w:hAnsi="Arial" w:cs="Arial"/>
          <w:b/>
          <w:sz w:val="24"/>
          <w:szCs w:val="24"/>
        </w:rPr>
        <w:t>13</w:t>
      </w:r>
      <w:r w:rsidRPr="00343CB6">
        <w:rPr>
          <w:rFonts w:ascii="Arial" w:hAnsi="Arial" w:cs="Arial"/>
          <w:b/>
          <w:sz w:val="24"/>
          <w:szCs w:val="24"/>
        </w:rPr>
        <w:t xml:space="preserve">5 ust. 1 </w:t>
      </w:r>
      <w:r w:rsidRPr="00343CB6">
        <w:rPr>
          <w:rFonts w:ascii="Arial" w:hAnsi="Arial" w:cs="Arial"/>
          <w:b/>
          <w:bCs/>
          <w:i/>
          <w:sz w:val="24"/>
          <w:szCs w:val="24"/>
        </w:rPr>
        <w:t>Prawa zamówień publicznych</w:t>
      </w:r>
    </w:p>
    <w:p w14:paraId="3AEA0532" w14:textId="77777777" w:rsidR="0082087F" w:rsidRDefault="0082087F" w:rsidP="0082087F">
      <w:pPr>
        <w:ind w:right="-144"/>
        <w:jc w:val="center"/>
        <w:rPr>
          <w:b/>
          <w:sz w:val="22"/>
          <w:szCs w:val="22"/>
        </w:rPr>
      </w:pPr>
    </w:p>
    <w:p w14:paraId="40234D7E" w14:textId="22897AD1" w:rsidR="0082087F" w:rsidRPr="00815AC6" w:rsidRDefault="0082087F" w:rsidP="0082087F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30526">
        <w:rPr>
          <w:rFonts w:ascii="Arial" w:hAnsi="Arial" w:cs="Arial"/>
          <w:bCs/>
          <w:sz w:val="22"/>
          <w:szCs w:val="22"/>
        </w:rPr>
        <w:t>Dotyczy postępowania o udzielenie zamówienia publicznego Nr S.270.</w:t>
      </w:r>
      <w:r w:rsidR="006901B1">
        <w:rPr>
          <w:rFonts w:ascii="Arial" w:hAnsi="Arial" w:cs="Arial"/>
          <w:bCs/>
          <w:sz w:val="22"/>
          <w:szCs w:val="22"/>
        </w:rPr>
        <w:t>13</w:t>
      </w:r>
      <w:r w:rsidRPr="00330526">
        <w:rPr>
          <w:rFonts w:ascii="Arial" w:hAnsi="Arial" w:cs="Arial"/>
          <w:bCs/>
          <w:sz w:val="22"/>
          <w:szCs w:val="22"/>
        </w:rPr>
        <w:t>.2026 prowadzonego w</w:t>
      </w:r>
      <w:r>
        <w:rPr>
          <w:rFonts w:ascii="Arial" w:hAnsi="Arial" w:cs="Arial"/>
          <w:bCs/>
          <w:sz w:val="22"/>
          <w:szCs w:val="22"/>
        </w:rPr>
        <w:t> </w:t>
      </w:r>
      <w:r w:rsidRPr="00330526">
        <w:rPr>
          <w:rFonts w:ascii="Arial" w:hAnsi="Arial" w:cs="Arial"/>
          <w:bCs/>
          <w:sz w:val="22"/>
          <w:szCs w:val="22"/>
        </w:rPr>
        <w:t xml:space="preserve">trybie podstawowym bez negocjacji zgodnie z przepisami </w:t>
      </w:r>
      <w:r w:rsidRPr="00330526">
        <w:rPr>
          <w:rFonts w:ascii="Arial" w:hAnsi="Arial" w:cs="Arial"/>
          <w:sz w:val="22"/>
          <w:szCs w:val="22"/>
          <w:lang w:eastAsia="en-US"/>
        </w:rPr>
        <w:t>ustawy z dnia 11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września 2019 r. – </w:t>
      </w:r>
      <w:r w:rsidRPr="00330526">
        <w:rPr>
          <w:rFonts w:ascii="Arial" w:hAnsi="Arial" w:cs="Arial"/>
          <w:i/>
          <w:iCs/>
          <w:sz w:val="22"/>
          <w:szCs w:val="22"/>
          <w:lang w:eastAsia="en-US"/>
        </w:rPr>
        <w:t>Prawo zamówień publicznych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 (tekst jedn. Dz.U. z 2026 r. poz. 793</w:t>
      </w:r>
      <w:r w:rsidR="001D3323">
        <w:rPr>
          <w:rFonts w:ascii="Arial" w:hAnsi="Arial" w:cs="Arial"/>
          <w:sz w:val="22"/>
          <w:szCs w:val="22"/>
          <w:lang w:eastAsia="en-US"/>
        </w:rPr>
        <w:t xml:space="preserve"> ze zmian.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), którego przedmiotem są </w:t>
      </w:r>
      <w:r w:rsidRPr="00815AC6">
        <w:rPr>
          <w:rFonts w:ascii="Arial" w:hAnsi="Arial" w:cs="Arial"/>
          <w:sz w:val="22"/>
          <w:szCs w:val="22"/>
          <w:lang w:eastAsia="en-US"/>
        </w:rPr>
        <w:t xml:space="preserve">usługi </w:t>
      </w:r>
      <w:r w:rsidRPr="00815AC6">
        <w:rPr>
          <w:rFonts w:ascii="Arial" w:hAnsi="Arial" w:cs="Arial"/>
          <w:sz w:val="22"/>
          <w:szCs w:val="22"/>
        </w:rPr>
        <w:t xml:space="preserve">pn. </w:t>
      </w:r>
      <w:r w:rsidR="001D3323" w:rsidRPr="00502727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Usługi nadzoru inwestorskiego dla zadań </w:t>
      </w:r>
      <w:r w:rsidR="006901B1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budowy i </w:t>
      </w:r>
      <w:r w:rsidR="001D3323" w:rsidRPr="00502727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przebudowy </w:t>
      </w:r>
      <w:r w:rsidR="006901B1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brodów</w:t>
      </w:r>
      <w:r w:rsidR="001D3323" w:rsidRPr="00502727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 na terenie Nadleśnictwa Ujsoły</w:t>
      </w:r>
      <w:r w:rsidR="001D33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>w zakresie części ………… zamówienia</w:t>
      </w:r>
    </w:p>
    <w:p w14:paraId="3A264F12" w14:textId="2560B19E" w:rsidR="0082087F" w:rsidRPr="00330526" w:rsidRDefault="0082087F" w:rsidP="0082087F">
      <w:pPr>
        <w:ind w:right="-144" w:firstLine="709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AB427D9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Ja/My, niżej podpisany/i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</w:p>
    <w:p w14:paraId="1C69A685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</w:p>
    <w:p w14:paraId="1C260B5E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działając w imieniu i na rzecz: </w:t>
      </w:r>
    </w:p>
    <w:p w14:paraId="7A8EE0D3" w14:textId="77777777" w:rsidR="0082087F" w:rsidRDefault="0082087F" w:rsidP="0082087F">
      <w:pPr>
        <w:ind w:right="-144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653EA06" w14:textId="77777777" w:rsidR="0082087F" w:rsidRPr="00330526" w:rsidRDefault="0082087F" w:rsidP="0082087F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color w:val="000000"/>
          <w:sz w:val="22"/>
          <w:szCs w:val="22"/>
        </w:rPr>
        <w:t>……………………………..</w:t>
      </w:r>
    </w:p>
    <w:p w14:paraId="6C45CD41" w14:textId="77777777" w:rsidR="0082087F" w:rsidRPr="00330526" w:rsidRDefault="0082087F" w:rsidP="0082087F">
      <w:pPr>
        <w:ind w:right="-144"/>
        <w:jc w:val="center"/>
        <w:rPr>
          <w:rFonts w:ascii="Arial" w:hAnsi="Arial" w:cs="Arial"/>
          <w:color w:val="000000"/>
          <w:sz w:val="22"/>
          <w:szCs w:val="22"/>
        </w:rPr>
      </w:pPr>
      <w:r w:rsidRPr="00343CB6">
        <w:rPr>
          <w:rFonts w:ascii="Arial" w:hAnsi="Arial" w:cs="Arial"/>
          <w:i/>
          <w:iCs/>
          <w:sz w:val="16"/>
          <w:szCs w:val="16"/>
          <w:lang w:eastAsia="ar-SA"/>
        </w:rPr>
        <w:t>Nazwa podmiotu udostępniającego zasoby</w:t>
      </w:r>
      <w:r w:rsidRPr="00343CB6">
        <w:rPr>
          <w:rFonts w:ascii="Arial" w:hAnsi="Arial" w:cs="Arial"/>
          <w:color w:val="000000"/>
          <w:sz w:val="16"/>
          <w:szCs w:val="16"/>
        </w:rPr>
        <w:t xml:space="preserve">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color w:val="000000"/>
          <w:sz w:val="22"/>
          <w:szCs w:val="22"/>
        </w:rPr>
        <w:t>……………………………..</w:t>
      </w:r>
    </w:p>
    <w:p w14:paraId="4CE03817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i/>
          <w:iCs/>
          <w:sz w:val="16"/>
          <w:szCs w:val="16"/>
          <w:lang w:eastAsia="ar-SA"/>
        </w:rPr>
      </w:pPr>
      <w:r w:rsidRPr="00343CB6">
        <w:rPr>
          <w:rFonts w:ascii="Arial" w:hAnsi="Arial" w:cs="Arial"/>
          <w:i/>
          <w:iCs/>
          <w:sz w:val="16"/>
          <w:szCs w:val="16"/>
          <w:lang w:eastAsia="ar-SA"/>
        </w:rPr>
        <w:t>Adres podmiotu udostępniającego zasoby</w:t>
      </w:r>
    </w:p>
    <w:p w14:paraId="50D49F66" w14:textId="77777777" w:rsidR="0082087F" w:rsidRPr="00343CB6" w:rsidRDefault="0082087F" w:rsidP="0082087F">
      <w:pPr>
        <w:ind w:right="-144"/>
        <w:jc w:val="center"/>
        <w:rPr>
          <w:rFonts w:ascii="Arial" w:hAnsi="Arial" w:cs="Arial"/>
          <w:bCs/>
          <w:i/>
          <w:iCs/>
          <w:sz w:val="18"/>
          <w:szCs w:val="18"/>
          <w:u w:val="single"/>
        </w:rPr>
      </w:pPr>
    </w:p>
    <w:p w14:paraId="07F3EC1E" w14:textId="77777777" w:rsidR="0082087F" w:rsidRPr="00343CB6" w:rsidRDefault="0082087F" w:rsidP="0082087F">
      <w:pPr>
        <w:pStyle w:val="Akapitzlist"/>
        <w:widowControl w:val="0"/>
        <w:numPr>
          <w:ilvl w:val="0"/>
          <w:numId w:val="12"/>
        </w:numPr>
        <w:tabs>
          <w:tab w:val="left" w:pos="6870"/>
        </w:tabs>
        <w:spacing w:before="120" w:after="120"/>
        <w:ind w:left="567" w:right="-144" w:hanging="567"/>
        <w:rPr>
          <w:rFonts w:ascii="Arial" w:hAnsi="Arial" w:cs="Arial"/>
        </w:rPr>
      </w:pPr>
      <w:r w:rsidRPr="00343CB6">
        <w:rPr>
          <w:rFonts w:ascii="Arial" w:hAnsi="Arial" w:cs="Arial"/>
          <w:b/>
          <w:sz w:val="22"/>
          <w:szCs w:val="22"/>
        </w:rPr>
        <w:t xml:space="preserve">DOTYCZĄCE PRZESŁANEK WYKLUCZENIA Z POSTĘPOWANIA </w:t>
      </w:r>
    </w:p>
    <w:p w14:paraId="33B5E921" w14:textId="77777777" w:rsidR="0082087F" w:rsidRPr="00645F55" w:rsidRDefault="0082087F" w:rsidP="0082087F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z w:val="22"/>
          <w:szCs w:val="22"/>
          <w:lang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art.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108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>ust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>.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 1</w:t>
      </w:r>
      <w:r w:rsidRPr="00645F55">
        <w:rPr>
          <w:rFonts w:ascii="Arial" w:eastAsia="Calibri" w:hAnsi="Arial" w:cs="Arial"/>
          <w:bCs/>
          <w:sz w:val="22"/>
          <w:szCs w:val="22"/>
          <w:lang w:eastAsia="x-none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.</w:t>
      </w:r>
    </w:p>
    <w:p w14:paraId="64BD7399" w14:textId="77777777" w:rsidR="0082087F" w:rsidRPr="00645F55" w:rsidRDefault="0082087F" w:rsidP="0082087F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pacing w:val="-2"/>
          <w:sz w:val="22"/>
          <w:szCs w:val="22"/>
          <w:lang w:val="x-none"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Oświadczam/y, że nie podlegam/y wykluczeniu z postępowania na podstawie art. 109  ust. 1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  <w:t>.</w:t>
      </w:r>
    </w:p>
    <w:p w14:paraId="5308A1E7" w14:textId="77777777" w:rsidR="0082087F" w:rsidRPr="0082087F" w:rsidRDefault="0082087F" w:rsidP="0082087F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z w:val="22"/>
          <w:lang w:val="x-none" w:eastAsia="x-none"/>
        </w:rPr>
      </w:pPr>
      <w:r w:rsidRPr="00645F55">
        <w:rPr>
          <w:rFonts w:ascii="Arial" w:eastAsia="Calibri" w:hAnsi="Arial" w:cs="Arial"/>
          <w:sz w:val="22"/>
          <w:lang w:eastAsia="en-US"/>
        </w:rPr>
        <w:t xml:space="preserve">Oświadczam/y, że nie zachodzą w stosunku do mnie/nas przesłanki wykluczenia z postępowania na podstawie </w:t>
      </w:r>
      <w:r w:rsidRPr="00645F55">
        <w:rPr>
          <w:rFonts w:ascii="Arial" w:eastAsia="Calibri" w:hAnsi="Arial" w:cs="Arial"/>
          <w:bCs/>
          <w:sz w:val="22"/>
          <w:lang w:eastAsia="en-US"/>
        </w:rPr>
        <w:t xml:space="preserve">art. </w:t>
      </w:r>
      <w:r w:rsidRPr="00645F55">
        <w:rPr>
          <w:rFonts w:ascii="Arial" w:hAnsi="Arial" w:cs="Arial"/>
          <w:bCs/>
          <w:sz w:val="22"/>
        </w:rPr>
        <w:t>7 ust. 1</w:t>
      </w:r>
      <w:r w:rsidRPr="00645F55">
        <w:rPr>
          <w:rFonts w:ascii="Arial" w:hAnsi="Arial" w:cs="Arial"/>
          <w:sz w:val="22"/>
        </w:rPr>
        <w:t xml:space="preserve"> ustawy </w:t>
      </w:r>
      <w:r w:rsidRPr="00645F55">
        <w:rPr>
          <w:rFonts w:ascii="Arial" w:eastAsia="Calibri" w:hAnsi="Arial" w:cs="Arial"/>
          <w:sz w:val="22"/>
          <w:lang w:eastAsia="en-US"/>
        </w:rPr>
        <w:t>z dnia 13 kwietnia 2022</w:t>
      </w:r>
      <w:r>
        <w:rPr>
          <w:rFonts w:ascii="Arial" w:eastAsia="Calibri" w:hAnsi="Arial" w:cs="Arial"/>
          <w:sz w:val="22"/>
          <w:lang w:eastAsia="en-US"/>
        </w:rPr>
        <w:t xml:space="preserve"> </w:t>
      </w:r>
      <w:r w:rsidRPr="00645F55">
        <w:rPr>
          <w:rFonts w:ascii="Arial" w:eastAsia="Calibri" w:hAnsi="Arial" w:cs="Arial"/>
          <w:sz w:val="22"/>
          <w:lang w:eastAsia="en-US"/>
        </w:rPr>
        <w:t>r.</w:t>
      </w:r>
      <w:r w:rsidRPr="00645F55">
        <w:rPr>
          <w:rFonts w:ascii="Arial" w:eastAsia="Calibri" w:hAnsi="Arial" w:cs="Arial"/>
          <w:i/>
          <w:iCs/>
          <w:sz w:val="22"/>
          <w:lang w:eastAsia="en-US"/>
        </w:rPr>
        <w:t xml:space="preserve"> </w:t>
      </w:r>
      <w:r w:rsidRPr="00343CB6">
        <w:rPr>
          <w:rFonts w:ascii="Arial" w:eastAsia="Calibri" w:hAnsi="Arial" w:cs="Arial"/>
          <w:i/>
          <w:sz w:val="22"/>
          <w:lang w:eastAsia="en-US"/>
        </w:rPr>
        <w:t>o szczególnych rozwiązaniach w zakresie przeciwdziałania wspieraniu agresji na Ukrainę oraz służących ochronie bezpieczeństwa narodowego</w:t>
      </w:r>
      <w:r w:rsidRPr="00645F55">
        <w:rPr>
          <w:rFonts w:ascii="Arial" w:eastAsia="Calibri" w:hAnsi="Arial" w:cs="Arial"/>
          <w:iCs/>
          <w:sz w:val="22"/>
          <w:lang w:eastAsia="en-US"/>
        </w:rPr>
        <w:t xml:space="preserve"> (Dz. U. z 2025 r. poz. 514)</w:t>
      </w:r>
      <w:r w:rsidRPr="00645F55">
        <w:rPr>
          <w:rFonts w:ascii="Arial" w:eastAsia="Calibri" w:hAnsi="Arial" w:cs="Arial"/>
          <w:iCs/>
          <w:sz w:val="22"/>
          <w:vertAlign w:val="superscript"/>
          <w:lang w:eastAsia="en-US"/>
        </w:rPr>
        <w:footnoteReference w:id="1"/>
      </w:r>
    </w:p>
    <w:p w14:paraId="182325CA" w14:textId="77777777" w:rsidR="0082087F" w:rsidRPr="00645F55" w:rsidRDefault="0082087F" w:rsidP="0082087F">
      <w:pPr>
        <w:spacing w:before="120" w:after="120"/>
        <w:ind w:left="284" w:right="-144"/>
        <w:jc w:val="both"/>
        <w:rPr>
          <w:rFonts w:ascii="Arial" w:eastAsia="Calibri" w:hAnsi="Arial" w:cs="Arial"/>
          <w:sz w:val="22"/>
          <w:lang w:val="x-none" w:eastAsia="x-none"/>
        </w:rPr>
      </w:pPr>
    </w:p>
    <w:p w14:paraId="0D37F549" w14:textId="77777777" w:rsidR="0082087F" w:rsidRPr="00343CB6" w:rsidRDefault="0082087F" w:rsidP="0082087F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343CB6">
        <w:rPr>
          <w:rFonts w:ascii="Arial" w:hAnsi="Arial" w:cs="Arial"/>
          <w:b/>
          <w:sz w:val="22"/>
          <w:szCs w:val="21"/>
        </w:rPr>
        <w:t>D</w:t>
      </w:r>
      <w:r w:rsidRPr="00343CB6">
        <w:rPr>
          <w:rFonts w:ascii="Arial" w:hAnsi="Arial" w:cs="Arial"/>
          <w:b/>
          <w:sz w:val="22"/>
          <w:szCs w:val="22"/>
        </w:rPr>
        <w:t>OTYCZĄCE SPEŁNIANIA WARUNKÓW UDZIAŁU W POSTĘPOWANIU:</w:t>
      </w:r>
    </w:p>
    <w:p w14:paraId="36C9A73E" w14:textId="77777777" w:rsidR="0082087F" w:rsidRPr="00645F55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 </w:t>
      </w:r>
      <w:r>
        <w:rPr>
          <w:rFonts w:ascii="Arial" w:hAnsi="Arial" w:cs="Arial"/>
          <w:sz w:val="22"/>
          <w:szCs w:val="21"/>
        </w:rPr>
        <w:t xml:space="preserve">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>*</w:t>
      </w:r>
    </w:p>
    <w:p w14:paraId="7121D86D" w14:textId="77777777" w:rsidR="0082087F" w:rsidRPr="008D69FD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i/>
          <w:iCs/>
        </w:rPr>
      </w:pPr>
      <w:r w:rsidRPr="008D69FD">
        <w:rPr>
          <w:rFonts w:ascii="Arial" w:hAnsi="Arial" w:cs="Arial"/>
          <w:i/>
          <w:iCs/>
          <w:sz w:val="16"/>
          <w:szCs w:val="16"/>
        </w:rPr>
        <w:t>[UWAGA: stosuje tylko podmiot udostępniający zasoby, który samodzielnie wykazuje spełnianie warunków udziału w postępowaniu]</w:t>
      </w:r>
    </w:p>
    <w:p w14:paraId="1B573567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</w:p>
    <w:p w14:paraId="3A78C4CF" w14:textId="4C420218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 </w:t>
      </w:r>
      <w:r>
        <w:rPr>
          <w:rFonts w:ascii="Arial" w:hAnsi="Arial" w:cs="Arial"/>
          <w:sz w:val="22"/>
          <w:szCs w:val="21"/>
        </w:rPr>
        <w:t xml:space="preserve"> 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 xml:space="preserve"> w następującym zakresie ……</w:t>
      </w:r>
      <w:r>
        <w:rPr>
          <w:rFonts w:ascii="Arial" w:hAnsi="Arial" w:cs="Arial"/>
          <w:sz w:val="22"/>
          <w:szCs w:val="21"/>
        </w:rPr>
        <w:t>……….</w:t>
      </w:r>
      <w:r w:rsidRPr="00645F55">
        <w:rPr>
          <w:rFonts w:ascii="Arial" w:hAnsi="Arial" w:cs="Arial"/>
          <w:sz w:val="22"/>
          <w:szCs w:val="21"/>
        </w:rPr>
        <w:t>…………………………………</w:t>
      </w:r>
      <w:r>
        <w:rPr>
          <w:rFonts w:ascii="Arial" w:hAnsi="Arial" w:cs="Arial"/>
          <w:sz w:val="22"/>
          <w:szCs w:val="21"/>
        </w:rPr>
        <w:t>…………..</w:t>
      </w:r>
    </w:p>
    <w:p w14:paraId="462312BD" w14:textId="77777777" w:rsidR="0082087F" w:rsidRPr="00645F55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…………………………………..…………………………………………………………</w:t>
      </w:r>
      <w:r>
        <w:rPr>
          <w:rFonts w:ascii="Arial" w:hAnsi="Arial" w:cs="Arial"/>
          <w:sz w:val="22"/>
          <w:szCs w:val="21"/>
        </w:rPr>
        <w:t>……………...</w:t>
      </w:r>
      <w:r w:rsidRPr="00645F55">
        <w:rPr>
          <w:rFonts w:ascii="Arial" w:hAnsi="Arial" w:cs="Arial"/>
          <w:sz w:val="22"/>
          <w:szCs w:val="21"/>
        </w:rPr>
        <w:t>…*</w:t>
      </w:r>
    </w:p>
    <w:p w14:paraId="4A92B8D2" w14:textId="77777777" w:rsidR="0082087F" w:rsidRPr="008D69FD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</w:rPr>
      </w:pPr>
      <w:r w:rsidRPr="008D69FD">
        <w:rPr>
          <w:rFonts w:ascii="Arial" w:hAnsi="Arial" w:cs="Arial"/>
          <w:i/>
          <w:iCs/>
          <w:sz w:val="16"/>
          <w:szCs w:val="16"/>
        </w:rPr>
        <w:t>[UWAGA: stosuje tylko podmiot udostępniający zasoby, który wykazuje spełnianie warunku udziału w postępowaniu tylko w</w:t>
      </w:r>
      <w:r>
        <w:rPr>
          <w:rFonts w:ascii="Arial" w:hAnsi="Arial" w:cs="Arial"/>
          <w:i/>
          <w:iCs/>
          <w:sz w:val="16"/>
          <w:szCs w:val="16"/>
        </w:rPr>
        <w:t> </w:t>
      </w:r>
      <w:r w:rsidRPr="008D69FD">
        <w:rPr>
          <w:rFonts w:ascii="Arial" w:hAnsi="Arial" w:cs="Arial"/>
          <w:i/>
          <w:iCs/>
          <w:sz w:val="16"/>
          <w:szCs w:val="16"/>
        </w:rPr>
        <w:t>określonym zakresie]</w:t>
      </w:r>
    </w:p>
    <w:p w14:paraId="79C93A29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b/>
          <w:sz w:val="22"/>
          <w:szCs w:val="22"/>
        </w:rPr>
      </w:pPr>
    </w:p>
    <w:p w14:paraId="37C929FC" w14:textId="77777777" w:rsidR="0082087F" w:rsidRPr="006B4B25" w:rsidRDefault="0082087F" w:rsidP="0082087F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6B4B25">
        <w:rPr>
          <w:rFonts w:ascii="Arial" w:hAnsi="Arial" w:cs="Arial"/>
          <w:b/>
          <w:sz w:val="22"/>
          <w:szCs w:val="22"/>
        </w:rPr>
        <w:t>INFORMACJA O POSŁUGIWANIU SIĘ CERTYFIKATEM*</w:t>
      </w:r>
    </w:p>
    <w:p w14:paraId="3B5C8263" w14:textId="3E557898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Działając na podstawie art. </w:t>
      </w:r>
      <w:r w:rsidR="006901B1">
        <w:rPr>
          <w:rFonts w:ascii="Arial" w:hAnsi="Arial" w:cs="Arial"/>
          <w:sz w:val="22"/>
          <w:szCs w:val="22"/>
        </w:rPr>
        <w:t>13</w:t>
      </w:r>
      <w:r w:rsidRPr="00645F55">
        <w:rPr>
          <w:rFonts w:ascii="Arial" w:hAnsi="Arial" w:cs="Arial"/>
          <w:sz w:val="22"/>
          <w:szCs w:val="22"/>
        </w:rPr>
        <w:t xml:space="preserve">5 ust. 1 w zw. z art. 273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oświadczam, że:</w:t>
      </w:r>
    </w:p>
    <w:p w14:paraId="6702E1A2" w14:textId="550C9570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nie będę posługiwać się certyfikatem wykonawcy zamówień publicznych, o którym mowa w art. </w:t>
      </w:r>
      <w:r w:rsidR="006901B1">
        <w:rPr>
          <w:rFonts w:ascii="Arial" w:hAnsi="Arial" w:cs="Arial"/>
          <w:sz w:val="22"/>
          <w:szCs w:val="22"/>
        </w:rPr>
        <w:t>13</w:t>
      </w:r>
      <w:r w:rsidRPr="00645F55">
        <w:rPr>
          <w:rFonts w:ascii="Arial" w:hAnsi="Arial" w:cs="Arial"/>
          <w:sz w:val="22"/>
          <w:szCs w:val="22"/>
        </w:rPr>
        <w:t xml:space="preserve">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;</w:t>
      </w:r>
    </w:p>
    <w:p w14:paraId="7497039A" w14:textId="17965AEC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będę posługiwać się certyfikatem wykonawcy zamówień publicznych, o którym mowa w art. </w:t>
      </w:r>
      <w:r w:rsidR="006901B1">
        <w:rPr>
          <w:rFonts w:ascii="Arial" w:hAnsi="Arial" w:cs="Arial"/>
          <w:sz w:val="22"/>
          <w:szCs w:val="22"/>
        </w:rPr>
        <w:t>13</w:t>
      </w:r>
      <w:r w:rsidRPr="00645F55">
        <w:rPr>
          <w:rFonts w:ascii="Arial" w:hAnsi="Arial" w:cs="Arial"/>
          <w:sz w:val="22"/>
          <w:szCs w:val="22"/>
        </w:rPr>
        <w:t xml:space="preserve">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w zakresie wskazanym poniżej.</w:t>
      </w:r>
    </w:p>
    <w:p w14:paraId="60721F88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Dane certyfikatu</w:t>
      </w:r>
      <w:r>
        <w:rPr>
          <w:rFonts w:ascii="Arial" w:hAnsi="Arial" w:cs="Arial"/>
          <w:sz w:val="22"/>
          <w:szCs w:val="22"/>
        </w:rPr>
        <w:t>:</w:t>
      </w:r>
    </w:p>
    <w:p w14:paraId="15309686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Numer i oznaczenie certyfikatu: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..……………………………………………………………………..</w:t>
      </w:r>
    </w:p>
    <w:p w14:paraId="040B5EA9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Nazwa podmiotu certyfikującego, który wydał certyfikat: ………………………………………….</w:t>
      </w:r>
    </w:p>
    <w:p w14:paraId="433B33EA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Okres ważności certyfikacji: od […………….…] do [……………..…]</w:t>
      </w:r>
    </w:p>
    <w:p w14:paraId="51436C87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Rodzaj certyfikatu:</w:t>
      </w:r>
    </w:p>
    <w:p w14:paraId="22A74CB0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certyfikat dotyczący </w:t>
      </w:r>
      <w:r>
        <w:rPr>
          <w:rFonts w:ascii="Arial" w:hAnsi="Arial" w:cs="Arial"/>
          <w:sz w:val="22"/>
          <w:szCs w:val="22"/>
        </w:rPr>
        <w:t>spełniania warunków udziału w postępowaniu</w:t>
      </w:r>
      <w:r w:rsidRPr="00645F55">
        <w:rPr>
          <w:rFonts w:ascii="Arial" w:hAnsi="Arial" w:cs="Arial"/>
          <w:sz w:val="22"/>
          <w:szCs w:val="22"/>
        </w:rPr>
        <w:t>;</w:t>
      </w:r>
    </w:p>
    <w:p w14:paraId="0735C705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Oświadczam, że certyfikacja, na którą powołuję się w niniejszym postępowaniu, pozostaje ważna i nie została zawieszona w zakresie, w jakim certyfikat ma potwierdzać </w:t>
      </w:r>
      <w:r>
        <w:rPr>
          <w:rFonts w:ascii="Arial" w:hAnsi="Arial" w:cs="Arial"/>
          <w:sz w:val="22"/>
          <w:szCs w:val="22"/>
        </w:rPr>
        <w:t>spełniania warunków udziału w postępowaniu</w:t>
      </w:r>
      <w:r w:rsidRPr="00645F55">
        <w:rPr>
          <w:rFonts w:ascii="Arial" w:hAnsi="Arial" w:cs="Arial"/>
          <w:sz w:val="22"/>
          <w:szCs w:val="22"/>
        </w:rPr>
        <w:t>.</w:t>
      </w:r>
    </w:p>
    <w:p w14:paraId="3520BE71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436D4A9" w14:textId="77777777" w:rsidR="0082087F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Brak zaznaczenia opcji dotyczącej posługiwania się/nieposługiwania się certyfikatem zostanie uznany za brak skutecznego powołania się na certyfikat. </w:t>
      </w:r>
    </w:p>
    <w:p w14:paraId="0689288C" w14:textId="77777777" w:rsidR="0082087F" w:rsidRPr="00645F55" w:rsidRDefault="0082087F" w:rsidP="0082087F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</w:p>
    <w:p w14:paraId="56E52B78" w14:textId="41E8309B" w:rsidR="0082087F" w:rsidRPr="006B4B25" w:rsidRDefault="0082087F" w:rsidP="0082087F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6B4B25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30C185AB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 xml:space="preserve">Oświadczam/y, że wszystkie informacje podane w powyższych oświadczeniach są aktualne </w:t>
      </w:r>
      <w:r w:rsidRPr="00645F55">
        <w:rPr>
          <w:rFonts w:ascii="Arial" w:hAnsi="Arial" w:cs="Arial"/>
          <w:sz w:val="22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B31BA41" w14:textId="77777777" w:rsidR="0082087F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</w:p>
    <w:p w14:paraId="65AAE03C" w14:textId="77777777" w:rsidR="0082087F" w:rsidRPr="00645F55" w:rsidRDefault="0082087F" w:rsidP="0082087F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</w:p>
    <w:p w14:paraId="0DC30DE2" w14:textId="77777777" w:rsidR="0082087F" w:rsidRPr="00645F55" w:rsidRDefault="0082087F" w:rsidP="0082087F">
      <w:pPr>
        <w:widowControl w:val="0"/>
        <w:spacing w:before="120" w:after="120"/>
        <w:ind w:left="851" w:right="-144" w:hanging="851"/>
        <w:rPr>
          <w:rFonts w:ascii="Arial" w:hAnsi="Arial" w:cs="Arial"/>
          <w:b/>
          <w:i/>
        </w:rPr>
      </w:pPr>
      <w:r w:rsidRPr="00645F55">
        <w:rPr>
          <w:rFonts w:ascii="Arial" w:hAnsi="Arial" w:cs="Arial"/>
          <w:b/>
          <w:i/>
        </w:rPr>
        <w:t>*</w:t>
      </w:r>
      <w:r w:rsidRPr="00645F55">
        <w:rPr>
          <w:rFonts w:ascii="Arial" w:hAnsi="Arial" w:cs="Arial"/>
          <w:b/>
          <w:bCs/>
          <w:i/>
        </w:rPr>
        <w:t xml:space="preserve"> niepotrzebne skreślić</w:t>
      </w:r>
      <w:r w:rsidRPr="00645F55">
        <w:rPr>
          <w:rFonts w:ascii="Arial" w:hAnsi="Arial" w:cs="Arial"/>
          <w:b/>
          <w:i/>
        </w:rPr>
        <w:t xml:space="preserve"> </w:t>
      </w:r>
      <w:r w:rsidRPr="00645F55">
        <w:rPr>
          <w:rFonts w:ascii="Arial" w:hAnsi="Arial" w:cs="Arial"/>
          <w:b/>
          <w:bCs/>
          <w:i/>
        </w:rPr>
        <w:t>lub usunąć, pozostawiając tylko prawidłową odpowiedź</w:t>
      </w:r>
      <w:r w:rsidRPr="00645F55">
        <w:rPr>
          <w:rFonts w:ascii="Arial" w:hAnsi="Arial" w:cs="Arial"/>
          <w:b/>
          <w:i/>
        </w:rPr>
        <w:t xml:space="preserve"> </w:t>
      </w:r>
    </w:p>
    <w:p w14:paraId="0EF84868" w14:textId="77777777" w:rsidR="0082087F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szCs w:val="22"/>
          <w:lang w:eastAsia="ar-SA"/>
        </w:rPr>
      </w:pPr>
    </w:p>
    <w:p w14:paraId="1E21D294" w14:textId="77777777" w:rsidR="0082087F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szCs w:val="22"/>
          <w:lang w:eastAsia="ar-SA"/>
        </w:rPr>
      </w:pPr>
    </w:p>
    <w:p w14:paraId="728BFD85" w14:textId="77777777" w:rsidR="0082087F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szCs w:val="22"/>
          <w:lang w:eastAsia="ar-SA"/>
        </w:rPr>
      </w:pPr>
    </w:p>
    <w:p w14:paraId="65FE8530" w14:textId="77777777" w:rsidR="0082087F" w:rsidRPr="00645F55" w:rsidRDefault="0082087F" w:rsidP="0082087F">
      <w:pPr>
        <w:spacing w:before="120" w:after="120"/>
        <w:ind w:right="-144"/>
        <w:jc w:val="center"/>
        <w:rPr>
          <w:rFonts w:ascii="Arial" w:hAnsi="Arial" w:cs="Arial"/>
          <w:b/>
          <w:iCs/>
          <w:sz w:val="22"/>
          <w:szCs w:val="22"/>
          <w:lang w:eastAsia="ar-SA"/>
        </w:rPr>
      </w:pPr>
      <w:r w:rsidRPr="00645F55">
        <w:rPr>
          <w:rFonts w:ascii="Arial" w:hAnsi="Arial" w:cs="Arial"/>
          <w:b/>
          <w:szCs w:val="22"/>
          <w:lang w:eastAsia="ar-SA"/>
        </w:rPr>
        <w:t>Uwaga! Wypełnione oświadczenie należy opatrzyć kwalifikowanym podpisem elektronicznym lub podpisem zaufanym lub podpisem osobistym</w:t>
      </w:r>
    </w:p>
    <w:sectPr w:rsidR="0082087F" w:rsidRPr="00645F55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1E70B" w14:textId="77777777" w:rsidR="00C06466" w:rsidRDefault="00C06466" w:rsidP="00AC3E6B">
      <w:r>
        <w:separator/>
      </w:r>
    </w:p>
  </w:endnote>
  <w:endnote w:type="continuationSeparator" w:id="0">
    <w:p w14:paraId="2E776665" w14:textId="77777777" w:rsidR="00C06466" w:rsidRDefault="00C06466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28B3800D" w:rsidR="00F5743C" w:rsidRDefault="00323658" w:rsidP="00BA637E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0944356A" wp14:editId="18C1C9F3">
                  <wp:extent cx="5514975" cy="7810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28CBD" w14:textId="77777777" w:rsidR="00C06466" w:rsidRDefault="00C06466" w:rsidP="00AC3E6B">
      <w:r>
        <w:separator/>
      </w:r>
    </w:p>
  </w:footnote>
  <w:footnote w:type="continuationSeparator" w:id="0">
    <w:p w14:paraId="560A0023" w14:textId="77777777" w:rsidR="00C06466" w:rsidRDefault="00C06466" w:rsidP="00AC3E6B">
      <w:r>
        <w:continuationSeparator/>
      </w:r>
    </w:p>
  </w:footnote>
  <w:footnote w:id="1">
    <w:p w14:paraId="7048603F" w14:textId="77777777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E53">
        <w:rPr>
          <w:rFonts w:ascii="Arial" w:hAnsi="Arial" w:cs="Arial"/>
          <w:sz w:val="18"/>
          <w:szCs w:val="18"/>
        </w:rPr>
        <w:t xml:space="preserve">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870E53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70E53">
        <w:rPr>
          <w:rFonts w:ascii="Arial" w:hAnsi="Arial" w:cs="Arial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23A13A9D" w14:textId="77777777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1) wykonawcę oraz uczestnika konkursu wymienionego w wykazach określonych w rozporządzeniu 765/2006 i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rozporządzeniu 269/2014 albo wpisanego na listę na podstawie decyzji w sprawie wpisu na listę rozstrzygającej o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zastosowaniu środka, o którym mowa w art. 1 pkt 3;</w:t>
      </w:r>
    </w:p>
    <w:p w14:paraId="7B5257E6" w14:textId="4D7DD306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(Dz.U. z 2023 r. poz. 1</w:t>
      </w:r>
      <w:r w:rsidR="006901B1">
        <w:rPr>
          <w:rFonts w:ascii="Arial" w:hAnsi="Arial" w:cs="Arial"/>
          <w:color w:val="222222"/>
          <w:sz w:val="18"/>
          <w:szCs w:val="18"/>
        </w:rPr>
        <w:t>13</w:t>
      </w:r>
      <w:r w:rsidRPr="00870E53">
        <w:rPr>
          <w:rFonts w:ascii="Arial" w:hAnsi="Arial" w:cs="Arial"/>
          <w:color w:val="222222"/>
          <w:sz w:val="18"/>
          <w:szCs w:val="18"/>
        </w:rPr>
        <w:t>4, z późn.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art.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1 pkt 3;</w:t>
      </w:r>
    </w:p>
    <w:p w14:paraId="2102FB9B" w14:textId="255CE2A0" w:rsidR="0082087F" w:rsidRPr="00870E53" w:rsidRDefault="0082087F" w:rsidP="0082087F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3) wykonawcę oraz uczestnika konkursu, którego jednostką dominującą w rozumieniu art. 3 ust. 1 pkt 37 ustawy z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dnia 29 września 1994 r. o rachunkowości (Dz.U. z 2023 r. poz. </w:t>
      </w:r>
      <w:r w:rsidR="006901B1">
        <w:rPr>
          <w:rFonts w:ascii="Arial" w:hAnsi="Arial" w:cs="Arial"/>
          <w:color w:val="222222"/>
          <w:sz w:val="18"/>
          <w:szCs w:val="18"/>
        </w:rPr>
        <w:t>13</w:t>
      </w:r>
      <w:r w:rsidRPr="00870E53">
        <w:rPr>
          <w:rFonts w:ascii="Arial" w:hAnsi="Arial" w:cs="Arial"/>
          <w:color w:val="222222"/>
          <w:sz w:val="18"/>
          <w:szCs w:val="18"/>
        </w:rPr>
        <w:t>0, 295 i 1598 oraz z 2024 r. poz. 619, 1685 i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1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pkt</w:t>
      </w:r>
      <w:r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3.</w:t>
      </w:r>
    </w:p>
    <w:p w14:paraId="0A7B3643" w14:textId="77777777" w:rsidR="0082087F" w:rsidRPr="00870E53" w:rsidRDefault="0082087F" w:rsidP="0082087F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7E8E" w14:textId="004346A8" w:rsidR="00006E8C" w:rsidRPr="0010686E" w:rsidRDefault="00000000" w:rsidP="00006E8C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lang w:eastAsia="en-US"/>
      </w:rPr>
    </w:pPr>
    <w:bookmarkStart w:id="0" w:name="_Hlk44673720"/>
    <w:bookmarkStart w:id="1" w:name="_Hlk193017905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795" w:dyaOrig="1795" w14:anchorId="5FBAF5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0" DrawAspect="Content" ObjectID="_1849291146" r:id="rId2"/>
      </w:object>
    </w:r>
    <w:bookmarkStart w:id="2" w:name="_Hlk44673793"/>
    <w:r w:rsidR="00006E8C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2"/>
    <w:r w:rsidR="00006E8C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 Ujsoły</w:t>
    </w:r>
    <w:r w:rsidR="00006E8C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0"/>
  <w:p w14:paraId="53040DA3" w14:textId="72D78EFD" w:rsidR="00006E8C" w:rsidRPr="00D14825" w:rsidRDefault="00006E8C" w:rsidP="00006E8C">
    <w:pPr>
      <w:pStyle w:val="Nagwek"/>
      <w:ind w:left="-284"/>
      <w:rPr>
        <w:rFonts w:ascii="Arial" w:hAnsi="Arial" w:cs="Arial"/>
        <w:b/>
        <w:sz w:val="22"/>
        <w:szCs w:val="18"/>
      </w:rPr>
    </w:pPr>
    <w:r w:rsidRPr="00D14825">
      <w:rPr>
        <w:rFonts w:ascii="Arial" w:hAnsi="Arial" w:cs="Arial"/>
        <w:b/>
        <w:sz w:val="22"/>
        <w:szCs w:val="18"/>
      </w:rPr>
      <w:t>Znak postępowania  S.270.</w:t>
    </w:r>
    <w:r w:rsidR="006901B1">
      <w:rPr>
        <w:rFonts w:ascii="Arial" w:hAnsi="Arial" w:cs="Arial"/>
        <w:b/>
        <w:sz w:val="22"/>
        <w:szCs w:val="18"/>
      </w:rPr>
      <w:t>13</w:t>
    </w:r>
    <w:r w:rsidRPr="00D14825">
      <w:rPr>
        <w:rFonts w:ascii="Arial" w:hAnsi="Arial" w:cs="Arial"/>
        <w:b/>
        <w:sz w:val="22"/>
        <w:szCs w:val="18"/>
      </w:rPr>
      <w:t>.202</w:t>
    </w:r>
    <w:r>
      <w:rPr>
        <w:rFonts w:ascii="Arial" w:hAnsi="Arial" w:cs="Arial"/>
        <w:b/>
        <w:sz w:val="22"/>
        <w:szCs w:val="18"/>
      </w:rPr>
      <w:t>6</w:t>
    </w:r>
  </w:p>
  <w:bookmarkEnd w:id="1"/>
  <w:p w14:paraId="48EB1FA9" w14:textId="7309F2F7" w:rsidR="00F5743C" w:rsidRPr="00006E8C" w:rsidRDefault="00F5743C" w:rsidP="00006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8ED2B2DA"/>
    <w:lvl w:ilvl="0" w:tplc="CC16E5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8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9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1" w15:restartNumberingAfterBreak="0">
    <w:nsid w:val="45476FF9"/>
    <w:multiLevelType w:val="hybridMultilevel"/>
    <w:tmpl w:val="D24097D2"/>
    <w:lvl w:ilvl="0" w:tplc="9F18DE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3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4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948F9"/>
    <w:multiLevelType w:val="multilevel"/>
    <w:tmpl w:val="1776721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sz w:val="22"/>
      </w:rPr>
    </w:lvl>
  </w:abstractNum>
  <w:num w:numId="1" w16cid:durableId="2107381804">
    <w:abstractNumId w:val="15"/>
  </w:num>
  <w:num w:numId="2" w16cid:durableId="1911306759">
    <w:abstractNumId w:val="13"/>
  </w:num>
  <w:num w:numId="3" w16cid:durableId="57752963">
    <w:abstractNumId w:val="6"/>
  </w:num>
  <w:num w:numId="4" w16cid:durableId="2123070501">
    <w:abstractNumId w:val="10"/>
  </w:num>
  <w:num w:numId="5" w16cid:durableId="961303628">
    <w:abstractNumId w:val="8"/>
  </w:num>
  <w:num w:numId="6" w16cid:durableId="1738363344">
    <w:abstractNumId w:val="9"/>
  </w:num>
  <w:num w:numId="7" w16cid:durableId="1820610610">
    <w:abstractNumId w:val="12"/>
  </w:num>
  <w:num w:numId="8" w16cid:durableId="1881548711">
    <w:abstractNumId w:val="14"/>
  </w:num>
  <w:num w:numId="9" w16cid:durableId="1899318207">
    <w:abstractNumId w:val="7"/>
  </w:num>
  <w:num w:numId="10" w16cid:durableId="1752777017">
    <w:abstractNumId w:val="5"/>
  </w:num>
  <w:num w:numId="11" w16cid:durableId="618072971">
    <w:abstractNumId w:val="16"/>
  </w:num>
  <w:num w:numId="12" w16cid:durableId="56584160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06E8C"/>
    <w:rsid w:val="00010E1D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5642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428F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7F"/>
    <w:rsid w:val="001135E5"/>
    <w:rsid w:val="0011580A"/>
    <w:rsid w:val="00115FEC"/>
    <w:rsid w:val="00117D19"/>
    <w:rsid w:val="00120CCD"/>
    <w:rsid w:val="00120E4C"/>
    <w:rsid w:val="0012259E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86359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323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1F5203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A3D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074C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3658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21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275DA"/>
    <w:rsid w:val="004313B1"/>
    <w:rsid w:val="0044333D"/>
    <w:rsid w:val="00445B09"/>
    <w:rsid w:val="004501FA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643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8659B"/>
    <w:rsid w:val="00593121"/>
    <w:rsid w:val="005A0193"/>
    <w:rsid w:val="005A0660"/>
    <w:rsid w:val="005A14CA"/>
    <w:rsid w:val="005A5591"/>
    <w:rsid w:val="005B083A"/>
    <w:rsid w:val="005B4279"/>
    <w:rsid w:val="005B6635"/>
    <w:rsid w:val="005B6D13"/>
    <w:rsid w:val="005C0088"/>
    <w:rsid w:val="005C0FF2"/>
    <w:rsid w:val="005C3EB4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03C4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09D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01B1"/>
    <w:rsid w:val="00690F54"/>
    <w:rsid w:val="0069146B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4FD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5407"/>
    <w:rsid w:val="0071709A"/>
    <w:rsid w:val="0072011B"/>
    <w:rsid w:val="00722DF6"/>
    <w:rsid w:val="00723915"/>
    <w:rsid w:val="00723A18"/>
    <w:rsid w:val="00723BE5"/>
    <w:rsid w:val="00723CFC"/>
    <w:rsid w:val="007262AC"/>
    <w:rsid w:val="00736CA0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CED"/>
    <w:rsid w:val="00805F22"/>
    <w:rsid w:val="00806A5A"/>
    <w:rsid w:val="00807707"/>
    <w:rsid w:val="00816770"/>
    <w:rsid w:val="008178D6"/>
    <w:rsid w:val="0082087F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6852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03B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57D1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07C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64F2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310F"/>
    <w:rsid w:val="00A87351"/>
    <w:rsid w:val="00A873C8"/>
    <w:rsid w:val="00A924B3"/>
    <w:rsid w:val="00A96B82"/>
    <w:rsid w:val="00A97414"/>
    <w:rsid w:val="00AA0521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2C5"/>
    <w:rsid w:val="00AE5F8B"/>
    <w:rsid w:val="00AF70E9"/>
    <w:rsid w:val="00AF7F22"/>
    <w:rsid w:val="00B0309E"/>
    <w:rsid w:val="00B04A24"/>
    <w:rsid w:val="00B062D8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69C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86DDB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06466"/>
    <w:rsid w:val="00C1014F"/>
    <w:rsid w:val="00C1077E"/>
    <w:rsid w:val="00C10FD9"/>
    <w:rsid w:val="00C134F2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4772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235C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3E48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5720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0700"/>
    <w:rsid w:val="00F311CD"/>
    <w:rsid w:val="00F34127"/>
    <w:rsid w:val="00F34A4B"/>
    <w:rsid w:val="00F405F2"/>
    <w:rsid w:val="00F4244F"/>
    <w:rsid w:val="00F43B75"/>
    <w:rsid w:val="00F44C21"/>
    <w:rsid w:val="00F47B1F"/>
    <w:rsid w:val="00F53AED"/>
    <w:rsid w:val="00F55111"/>
    <w:rsid w:val="00F56527"/>
    <w:rsid w:val="00F5743C"/>
    <w:rsid w:val="00F57FD5"/>
    <w:rsid w:val="00F600E2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18C6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178C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1F52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591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57</cp:revision>
  <cp:lastPrinted>2019-08-11T18:16:00Z</cp:lastPrinted>
  <dcterms:created xsi:type="dcterms:W3CDTF">2014-10-09T16:51:00Z</dcterms:created>
  <dcterms:modified xsi:type="dcterms:W3CDTF">2026-08-26T21:13:00Z</dcterms:modified>
</cp:coreProperties>
</file>